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C0" w:rsidRPr="00E71CC0" w:rsidRDefault="007B6AD6" w:rsidP="009A74B1">
      <w:pPr>
        <w:ind w:firstLine="426"/>
        <w:jc w:val="right"/>
        <w:rPr>
          <w:rFonts w:ascii="Times New Roman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4"/>
          <w:lang w:val="ru-RU"/>
        </w:rPr>
        <w:t xml:space="preserve"> </w:t>
      </w:r>
    </w:p>
    <w:p w:rsidR="008A6AD8" w:rsidRPr="008A6AD8" w:rsidRDefault="008A6AD8" w:rsidP="008A6AD8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A6AD8" w:rsidRPr="008A6AD8" w:rsidRDefault="008A6AD8" w:rsidP="008A6AD8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A6AD8">
        <w:rPr>
          <w:rFonts w:ascii="Times New Roman" w:eastAsia="SimSun" w:hAnsi="Times New Roman" w:cs="Times New Roman"/>
          <w:b/>
          <w:sz w:val="24"/>
          <w:szCs w:val="24"/>
          <w:lang w:val="ru-RU" w:eastAsia="ru-RU"/>
        </w:rPr>
        <w:t xml:space="preserve">       </w:t>
      </w:r>
      <w:r w:rsidRPr="008A6A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 «Грозненский РОО»</w:t>
      </w:r>
    </w:p>
    <w:p w:rsidR="008A6AD8" w:rsidRPr="008A6AD8" w:rsidRDefault="008A6AD8" w:rsidP="008A6AD8">
      <w:pPr>
        <w:framePr w:hSpace="180" w:wrap="around" w:vAnchor="text" w:hAnchor="margin" w:y="45"/>
        <w:widowControl w:val="0"/>
        <w:autoSpaceDE w:val="0"/>
        <w:autoSpaceDN w:val="0"/>
        <w:spacing w:before="0" w:beforeAutospacing="0" w:after="0" w:afterAutospacing="0" w:line="240" w:lineRule="exact"/>
        <w:ind w:left="-142" w:right="-108"/>
        <w:jc w:val="center"/>
        <w:rPr>
          <w:rFonts w:ascii="Times New Roman" w:eastAsia="SimSun" w:hAnsi="Times New Roman" w:cs="Times New Roman"/>
          <w:b/>
          <w:sz w:val="24"/>
          <w:szCs w:val="24"/>
          <w:lang w:val="ru-RU" w:eastAsia="ru-RU"/>
        </w:rPr>
      </w:pPr>
      <w:r w:rsidRPr="008A6AD8">
        <w:rPr>
          <w:rFonts w:ascii="Times New Roman" w:eastAsia="SimSun" w:hAnsi="Times New Roman" w:cs="Times New Roman"/>
          <w:b/>
          <w:sz w:val="24"/>
          <w:szCs w:val="24"/>
          <w:lang w:val="ru-RU" w:eastAsia="ru-RU"/>
        </w:rPr>
        <w:t>МУНИЦИПАЛЬНОЕ БЮДЖЕТНОЕ ОБЩЕОБРАЗОВАТЕЛЬНОЕ УЧРЕЖДЕНИЕ</w:t>
      </w:r>
    </w:p>
    <w:p w:rsidR="008A6AD8" w:rsidRPr="008A6AD8" w:rsidRDefault="008A6AD8" w:rsidP="008A6AD8">
      <w:pPr>
        <w:framePr w:hSpace="180" w:wrap="around" w:vAnchor="text" w:hAnchor="margin" w:y="45"/>
        <w:widowControl w:val="0"/>
        <w:autoSpaceDE w:val="0"/>
        <w:autoSpaceDN w:val="0"/>
        <w:spacing w:before="0" w:beforeAutospacing="0" w:after="0" w:afterAutospacing="0" w:line="240" w:lineRule="exact"/>
        <w:ind w:left="-284" w:right="-391"/>
        <w:jc w:val="center"/>
        <w:rPr>
          <w:rFonts w:ascii="Times New Roman" w:eastAsia="SimSun" w:hAnsi="Times New Roman" w:cs="Times New Roman"/>
          <w:b/>
          <w:sz w:val="24"/>
          <w:szCs w:val="24"/>
          <w:lang w:val="ru-RU" w:eastAsia="ru-RU"/>
        </w:rPr>
      </w:pPr>
      <w:r w:rsidRPr="008A6AD8">
        <w:rPr>
          <w:rFonts w:ascii="Times New Roman" w:eastAsia="SimSun" w:hAnsi="Times New Roman" w:cs="Times New Roman"/>
          <w:b/>
          <w:sz w:val="24"/>
          <w:szCs w:val="24"/>
          <w:lang w:val="ru-RU" w:eastAsia="ru-RU"/>
        </w:rPr>
        <w:t>«СРЕДНЯЯ ОБЩЕОБРАЗОВАТЕЛЬНАЯ ШКОЛА № 2 с. ТОЛСТОЙ-ЮРТ»</w:t>
      </w:r>
    </w:p>
    <w:p w:rsidR="008A6AD8" w:rsidRPr="008A6AD8" w:rsidRDefault="008A6AD8" w:rsidP="008A6AD8">
      <w:pPr>
        <w:framePr w:hSpace="180" w:wrap="around" w:vAnchor="text" w:hAnchor="margin" w:y="45"/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A6AD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(МБОУ «СОШ № 2 с. Толстой-Юрт»)</w:t>
      </w:r>
    </w:p>
    <w:p w:rsidR="008A6AD8" w:rsidRPr="008A6AD8" w:rsidRDefault="008A6AD8" w:rsidP="008A6AD8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A6AD8" w:rsidRPr="008A6AD8" w:rsidRDefault="008A6AD8" w:rsidP="008A6AD8">
      <w:pPr>
        <w:widowControl w:val="0"/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71CC0" w:rsidRPr="002D2462" w:rsidRDefault="00E71CC0" w:rsidP="009A74B1">
      <w:pPr>
        <w:ind w:firstLine="426"/>
        <w:jc w:val="right"/>
        <w:rPr>
          <w:rFonts w:ascii="Times New Roman" w:hAnsi="Times New Roman" w:cs="Times New Roman"/>
          <w:bCs/>
          <w:i/>
          <w:color w:val="000000"/>
          <w:sz w:val="28"/>
          <w:szCs w:val="24"/>
          <w:lang w:val="ru-RU"/>
        </w:rPr>
      </w:pPr>
    </w:p>
    <w:p w:rsidR="009A74B1" w:rsidRDefault="009A74B1" w:rsidP="009A74B1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Default="009A74B1" w:rsidP="009A74B1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Default="009A74B1" w:rsidP="009A74B1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Default="009A74B1" w:rsidP="009A74B1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Default="009A74B1" w:rsidP="009A74B1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Default="009A74B1" w:rsidP="009A74B1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Default="009A74B1" w:rsidP="009A74B1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Default="009A74B1" w:rsidP="009A74B1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A74B1" w:rsidRPr="00987B32" w:rsidRDefault="009A74B1" w:rsidP="009A74B1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</w:pP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 xml:space="preserve">Рабочая программа курса внеурочной деятельности </w:t>
      </w:r>
    </w:p>
    <w:p w:rsidR="009A74B1" w:rsidRPr="00987B32" w:rsidRDefault="009A74B1" w:rsidP="009A74B1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  <w:lang w:val="ru-RU"/>
        </w:rPr>
      </w:pPr>
      <w:r w:rsidRPr="00403FBC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«</w:t>
      </w:r>
      <w:r w:rsidR="00403FBC" w:rsidRPr="00403FBC">
        <w:rPr>
          <w:rFonts w:ascii="Times New Roman" w:hAnsi="Times New Roman"/>
          <w:b/>
          <w:sz w:val="36"/>
          <w:szCs w:val="36"/>
          <w:lang w:val="ru-RU"/>
        </w:rPr>
        <w:t>В здоровом теле – здоровый дух</w:t>
      </w:r>
      <w:r w:rsidRPr="00403FBC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»</w:t>
      </w:r>
      <w:r w:rsidRPr="00403FBC">
        <w:rPr>
          <w:rFonts w:ascii="Times New Roman" w:hAnsi="Times New Roman" w:cs="Times New Roman"/>
          <w:b/>
          <w:bCs/>
          <w:color w:val="000000"/>
          <w:sz w:val="36"/>
          <w:szCs w:val="36"/>
        </w:rPr>
        <w:t> </w:t>
      </w:r>
      <w:r w:rsidRPr="00403FBC">
        <w:rPr>
          <w:rFonts w:ascii="Times New Roman" w:hAnsi="Times New Roman" w:cs="Times New Roman"/>
          <w:sz w:val="36"/>
          <w:szCs w:val="36"/>
          <w:lang w:val="ru-RU"/>
        </w:rPr>
        <w:br/>
      </w: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(1–4 классы)</w:t>
      </w:r>
    </w:p>
    <w:p w:rsidR="009A74B1" w:rsidRPr="00987B32" w:rsidRDefault="009A74B1" w:rsidP="009A74B1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36"/>
          <w:szCs w:val="36"/>
          <w:lang w:val="ru-RU"/>
        </w:rPr>
      </w:pPr>
    </w:p>
    <w:p w:rsidR="009A74B1" w:rsidRDefault="009A74B1" w:rsidP="009A74B1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A74B1" w:rsidRDefault="009A74B1" w:rsidP="009A74B1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A6AD8" w:rsidRDefault="008A6AD8" w:rsidP="009A74B1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A6AD8" w:rsidRDefault="008A6AD8" w:rsidP="009A74B1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A6AD8" w:rsidRDefault="008A6AD8" w:rsidP="009A74B1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A6AD8" w:rsidRDefault="008A6AD8" w:rsidP="009A74B1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A74B1" w:rsidRDefault="009A74B1" w:rsidP="009A74B1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A74B1" w:rsidRDefault="009A74B1" w:rsidP="009A74B1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  <w:t>Направление внеурочной деятельности:</w:t>
      </w:r>
    </w:p>
    <w:p w:rsidR="009A74B1" w:rsidRPr="009A74B1" w:rsidRDefault="009A74B1" w:rsidP="009A74B1">
      <w:pPr>
        <w:tabs>
          <w:tab w:val="left" w:pos="975"/>
        </w:tabs>
        <w:spacing w:after="0"/>
        <w:ind w:firstLine="426"/>
        <w:rPr>
          <w:rFonts w:ascii="Times New Roman" w:hAnsi="Times New Roman" w:cs="Times New Roman"/>
          <w:bCs/>
          <w:i/>
          <w:spacing w:val="-2"/>
          <w:sz w:val="28"/>
          <w:szCs w:val="28"/>
          <w:lang w:val="ru-RU"/>
        </w:rPr>
      </w:pPr>
      <w:r w:rsidRPr="002D2462"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  <w:tab/>
      </w:r>
      <w:r w:rsidRPr="009A74B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</w:r>
    </w:p>
    <w:p w:rsidR="009A74B1" w:rsidRPr="002D2462" w:rsidRDefault="009A74B1" w:rsidP="009A74B1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A74B1" w:rsidRDefault="009A74B1" w:rsidP="009A74B1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A74B1" w:rsidRPr="008A6AD8" w:rsidRDefault="008A6AD8" w:rsidP="009A74B1">
      <w:pPr>
        <w:spacing w:line="600" w:lineRule="atLeast"/>
        <w:ind w:firstLine="426"/>
        <w:jc w:val="center"/>
        <w:rPr>
          <w:rFonts w:ascii="Times New Roman" w:hAnsi="Times New Roman" w:cs="Times New Roman"/>
          <w:bCs/>
          <w:color w:val="252525"/>
          <w:spacing w:val="-2"/>
          <w:sz w:val="24"/>
          <w:szCs w:val="48"/>
          <w:lang w:val="ru-RU"/>
        </w:rPr>
      </w:pPr>
      <w:r w:rsidRPr="008A6AD8">
        <w:rPr>
          <w:rFonts w:ascii="Times New Roman" w:hAnsi="Times New Roman" w:cs="Times New Roman"/>
          <w:bCs/>
          <w:color w:val="252525"/>
          <w:spacing w:val="-2"/>
          <w:sz w:val="24"/>
          <w:szCs w:val="48"/>
          <w:lang w:val="ru-RU"/>
        </w:rPr>
        <w:t>С. Толстой-Юрт</w:t>
      </w:r>
      <w:r w:rsidR="00613E09">
        <w:rPr>
          <w:rFonts w:ascii="Times New Roman" w:hAnsi="Times New Roman" w:cs="Times New Roman"/>
          <w:bCs/>
          <w:color w:val="252525"/>
          <w:spacing w:val="-2"/>
          <w:sz w:val="24"/>
          <w:szCs w:val="48"/>
          <w:lang w:val="ru-RU"/>
        </w:rPr>
        <w:t xml:space="preserve"> 2023</w:t>
      </w:r>
      <w:bookmarkStart w:id="0" w:name="_GoBack"/>
      <w:bookmarkEnd w:id="0"/>
    </w:p>
    <w:p w:rsidR="009A74B1" w:rsidRDefault="009A74B1" w:rsidP="009A74B1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A74B1" w:rsidRDefault="009A74B1" w:rsidP="009A74B1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A74B1" w:rsidRDefault="009A74B1" w:rsidP="009A74B1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A74B1" w:rsidRDefault="009A74B1" w:rsidP="009A74B1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403FBC" w:rsidRPr="00403FBC" w:rsidRDefault="00255AE2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C4145" w:rsidRPr="00987B32" w:rsidRDefault="006C4145" w:rsidP="006C4145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Пояснительная записка</w:t>
      </w:r>
    </w:p>
    <w:p w:rsidR="006C4145" w:rsidRPr="00987B32" w:rsidRDefault="006C4145" w:rsidP="006C4145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Федерального закона от 29.12.2012 № 273 «Об образовании в Российской Федерации»;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приказа Минпросвещения от 31.05.2021 № 286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>СП 2.4.3648-20;</w:t>
      </w:r>
    </w:p>
    <w:p w:rsidR="006C4145" w:rsidRPr="00987B32" w:rsidRDefault="006C4145" w:rsidP="006C4145">
      <w:pPr>
        <w:numPr>
          <w:ilvl w:val="0"/>
          <w:numId w:val="33"/>
        </w:numPr>
        <w:spacing w:before="0" w:beforeAutospacing="0" w:after="0" w:afterAutospacing="0"/>
        <w:ind w:left="780" w:right="180" w:hanging="7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>СанПиН 1.2.3685-21;</w:t>
      </w:r>
    </w:p>
    <w:p w:rsidR="006C4145" w:rsidRPr="00987B32" w:rsidRDefault="006C4145" w:rsidP="006C4145">
      <w:pPr>
        <w:numPr>
          <w:ilvl w:val="0"/>
          <w:numId w:val="33"/>
        </w:numPr>
        <w:spacing w:before="0" w:beforeAutospacing="0" w:after="0" w:afterAutospacing="0"/>
        <w:ind w:left="780" w:right="180" w:hanging="7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ООП НОО по ФГОС 2021 года.</w:t>
      </w:r>
    </w:p>
    <w:p w:rsidR="006C4145" w:rsidRDefault="006C4145" w:rsidP="00403FBC">
      <w:pPr>
        <w:pStyle w:val="Standard"/>
        <w:jc w:val="both"/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i/>
          <w:sz w:val="28"/>
          <w:szCs w:val="28"/>
        </w:rPr>
        <w:t>Актуальность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sz w:val="28"/>
          <w:szCs w:val="28"/>
        </w:rPr>
        <w:t xml:space="preserve">В настоящее время к числу наиболее актуальных вопросов </w:t>
      </w:r>
      <w:r w:rsidRPr="00403FBC">
        <w:rPr>
          <w:sz w:val="28"/>
          <w:szCs w:val="28"/>
          <w:shd w:val="clear" w:color="auto" w:fill="FFFFFF"/>
        </w:rPr>
        <w:t>начального образования относится сохранение и укрепление здоровья детей. ФГОС второго поколения  </w:t>
      </w:r>
      <w:r w:rsidRPr="00403FBC">
        <w:rPr>
          <w:rStyle w:val="apple-converted-space"/>
          <w:sz w:val="28"/>
          <w:szCs w:val="28"/>
          <w:shd w:val="clear" w:color="auto" w:fill="FFFFFF"/>
        </w:rPr>
        <w:t> </w:t>
      </w:r>
      <w:r w:rsidRPr="00403FBC">
        <w:rPr>
          <w:sz w:val="28"/>
          <w:szCs w:val="28"/>
          <w:shd w:val="clear" w:color="auto" w:fill="FFFFFF"/>
        </w:rPr>
        <w:t>определяет этот вопрос одним из приоритетных. </w:t>
      </w:r>
      <w:r w:rsidRPr="00403FBC">
        <w:rPr>
          <w:rStyle w:val="apple-converted-space"/>
          <w:sz w:val="28"/>
          <w:szCs w:val="28"/>
          <w:shd w:val="clear" w:color="auto" w:fill="FFFFFF"/>
        </w:rPr>
        <w:t> 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sz w:val="28"/>
          <w:szCs w:val="28"/>
        </w:rPr>
        <w:t xml:space="preserve">Чем выше уровень здоровья детей в современной школе, тем выше процент усвоения всей суммы знаний. Однако показатели последних лет говорят о снижении этого уровня. </w:t>
      </w: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i/>
          <w:sz w:val="28"/>
          <w:szCs w:val="28"/>
        </w:rPr>
        <w:t>Проблема</w:t>
      </w:r>
    </w:p>
    <w:p w:rsidR="00403FBC" w:rsidRPr="00403FBC" w:rsidRDefault="00403FBC" w:rsidP="00403FBC">
      <w:pPr>
        <w:pStyle w:val="Standard"/>
        <w:jc w:val="both"/>
        <w:rPr>
          <w:bCs/>
          <w:sz w:val="28"/>
          <w:szCs w:val="28"/>
        </w:rPr>
      </w:pPr>
      <w:r w:rsidRPr="00403FBC">
        <w:rPr>
          <w:sz w:val="28"/>
          <w:szCs w:val="28"/>
          <w:shd w:val="clear" w:color="auto" w:fill="FFFFFF"/>
        </w:rPr>
        <w:t>Выявлено:</w:t>
      </w:r>
      <w:r w:rsidRPr="00403FBC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403FBC">
        <w:rPr>
          <w:bCs/>
          <w:sz w:val="28"/>
          <w:szCs w:val="28"/>
        </w:rPr>
        <w:t>усилилась перегрузка учащихся; увеличились случаи простудных заболеваний; интенсификация учебного процесса из-за недостаточной компетентности педагогов</w:t>
      </w:r>
      <w:r w:rsidRPr="00403FBC">
        <w:rPr>
          <w:sz w:val="28"/>
          <w:szCs w:val="28"/>
        </w:rPr>
        <w:t xml:space="preserve">; </w:t>
      </w:r>
      <w:r w:rsidRPr="00403FBC">
        <w:rPr>
          <w:bCs/>
          <w:sz w:val="28"/>
          <w:szCs w:val="28"/>
        </w:rPr>
        <w:t>низкий уровень сформированности у учащихся и родителей представлений о здоровом образе жизни.</w:t>
      </w:r>
    </w:p>
    <w:p w:rsidR="00403FBC" w:rsidRPr="00403FBC" w:rsidRDefault="00403FBC" w:rsidP="00403FBC">
      <w:pPr>
        <w:pStyle w:val="Standard"/>
        <w:jc w:val="both"/>
        <w:rPr>
          <w:bCs/>
          <w:sz w:val="28"/>
          <w:szCs w:val="28"/>
        </w:rPr>
      </w:pPr>
      <w:r w:rsidRPr="00403FBC">
        <w:rPr>
          <w:sz w:val="28"/>
          <w:szCs w:val="28"/>
        </w:rPr>
        <w:lastRenderedPageBreak/>
        <w:t>Ряд выявленных причин</w:t>
      </w:r>
      <w:r w:rsidRPr="00403FBC">
        <w:rPr>
          <w:bCs/>
          <w:sz w:val="28"/>
          <w:szCs w:val="28"/>
        </w:rPr>
        <w:t xml:space="preserve"> обострили </w:t>
      </w:r>
      <w:r w:rsidRPr="00403FBC">
        <w:rPr>
          <w:bCs/>
          <w:i/>
          <w:sz w:val="28"/>
          <w:szCs w:val="28"/>
        </w:rPr>
        <w:t>актуальность проблемы</w:t>
      </w:r>
      <w:r w:rsidRPr="00403FBC">
        <w:rPr>
          <w:bCs/>
          <w:sz w:val="28"/>
          <w:szCs w:val="28"/>
        </w:rPr>
        <w:t xml:space="preserve"> сохранения и укрепления здоровья младших школьников.</w:t>
      </w:r>
      <w:r w:rsidRPr="00403FBC">
        <w:rPr>
          <w:b/>
          <w:sz w:val="28"/>
          <w:szCs w:val="28"/>
        </w:rPr>
        <w:t xml:space="preserve"> </w:t>
      </w: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i/>
          <w:sz w:val="28"/>
          <w:szCs w:val="28"/>
        </w:rPr>
        <w:t>Новизна</w:t>
      </w: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sz w:val="28"/>
          <w:szCs w:val="28"/>
        </w:rPr>
        <w:t>Для решения этой проблемы разработана рабочая программа внеурочной деятельности  «В здоровом теле – здоровый дух» спортивно-оздоровительного направления.</w:t>
      </w:r>
    </w:p>
    <w:p w:rsidR="00403FBC" w:rsidRPr="00403FBC" w:rsidRDefault="00403FBC" w:rsidP="00403FBC">
      <w:pPr>
        <w:pStyle w:val="Standard"/>
        <w:jc w:val="both"/>
        <w:rPr>
          <w:bCs/>
          <w:sz w:val="28"/>
          <w:szCs w:val="28"/>
        </w:rPr>
      </w:pPr>
      <w:r w:rsidRPr="00403FBC">
        <w:rPr>
          <w:sz w:val="28"/>
          <w:szCs w:val="28"/>
        </w:rPr>
        <w:t xml:space="preserve">Программа  внеурочной деятельности «В здоровом теле – здоровый дух» включает в себя  знания, установки, личностные ориентиры и нормы поведения, обеспечивающие сохранение и укрепление физического, психического и нравственного здоровья. Программа построена на основе культурологического и личностноориентированного подхода.  Данная программа является  комплексной программой по формированию культуры здоровья обучающихся, способствующая познавательному и эмоциональному развитию ребенка, достижению планируемых результатов освоения основной образовательной программы начального общего образования.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Цель программы -</w:t>
      </w:r>
      <w:r w:rsidRPr="00403FB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создание условий для повышения всех уровней здоровья учащихся (физического, психологического, нравственного).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Задачи программы: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сохранить и укрепить здоровье учащихся;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создавать межличностную атмосферу в классе;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формировать у ребёнка необходимые УУД по здоровому образу жизни, учить использовать полученные знания в повседневной жизни;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привлекать родителей, учителей, медицинских работников и общественность к решению вопросов оздоровления детей.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Исполнители программы: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учащиеся 1-4 классов в возрасте 7-11 лет, учителя начальных классов, медицинская сестра, родители, инспектора ГИБДД.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Направления педагогической деятельности: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использование современных образовательных программ, методик и технологий;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создание морально – психологического климата (моральную и бытовую среду в семье и в классе);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использование рационального режима дня, труда и отдыха;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создание санитарно-гигиенических условий учебно-воспитательного процесса.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Методы работы: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педагогические («уроки здоровья», соревнования и т. д.);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психологические (уроки развития и творчества);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медицинские (профилактика отклонения со стороны органов зрения, работа с часто болеющими детьми и т. д.).</w:t>
      </w:r>
      <w:r w:rsidRPr="00403FB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Технологии: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</w:t>
      </w:r>
      <w:r w:rsidRPr="00403FBC">
        <w:rPr>
          <w:rFonts w:ascii="Times New Roman" w:hAnsi="Times New Roman" w:cs="Times New Roman"/>
          <w:iCs/>
          <w:sz w:val="28"/>
          <w:szCs w:val="28"/>
          <w:lang w:val="ru-RU"/>
        </w:rPr>
        <w:t>ехнологии развивающего обучения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(ТРО) строятся на плодотворных идеях Л.С. Выготского и Н.Ф. Виноградовой;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lastRenderedPageBreak/>
        <w:t>- т</w:t>
      </w:r>
      <w:r w:rsidRPr="00403FBC">
        <w:rPr>
          <w:rFonts w:ascii="Times New Roman" w:hAnsi="Times New Roman" w:cs="Times New Roman"/>
          <w:iCs/>
          <w:sz w:val="28"/>
          <w:szCs w:val="28"/>
          <w:lang w:val="ru-RU"/>
        </w:rPr>
        <w:t>ехнологии уровневой дифференциации обучения, построенные профессором Н.Ф. Виноградовой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bCs/>
          <w:iCs/>
          <w:sz w:val="28"/>
          <w:szCs w:val="28"/>
          <w:lang w:val="ru-RU"/>
        </w:rPr>
        <w:t>педагогика сотрудничества, построенная на идеях великого педагога Ш.А. Амонашвили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</w:t>
      </w:r>
      <w:r w:rsidRPr="00403FBC">
        <w:rPr>
          <w:rFonts w:ascii="Times New Roman" w:hAnsi="Times New Roman" w:cs="Times New Roman"/>
          <w:iCs/>
          <w:sz w:val="28"/>
          <w:szCs w:val="28"/>
          <w:lang w:val="ru-RU"/>
        </w:rPr>
        <w:t>ехнология раскрепощённого развития детей, в основу взяты идеи кандидатов медицинских наук И.В. Абрамовой и биологических наук Т.И. Бочкаревой.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Основные принципы построения программы: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Комплексный междисциплинарный подход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– основа программы. Формирование единой команды специалистов (учитель, врач, администрация, общественность), занимающихся проблемами сохранения здоровья младших школьников в начальной школе (команда единомышленников).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приоритета действенной заботы о здоровье учащихся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– все, что происходит в начальной школе – от разработки планов, программ до проверки их выполнения, включая проведение уроков, перемен, организацию внеурочной деятельности, работу с родителями и др. - должно оцениваться с позиции влияния на психофизиологическое состояние и здоровье учащихся.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триединого представления о здоровье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– подход к категории в соответствие с определением Всемирной организации здравоохранения, т. е. как к единству физического, психологического, нравственного.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доступности и индивидуализации.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 учётом уровня индивидуальной подготовленности ребёнка, его двигательных способностей и состояния здоровья намечаются пути совершенствования умений и навыков, построения двигательного режима, приобщение к разным формам познавательной активности. Таким образом, исключаются негативные и вредные последствия для организма учащихся вследствие чрезмерных требований и заданий.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оздоровительной направленности и формирования ответственности у учащихся за своё здоровье и здоровье окружающих.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- Принцип активного привлечения родителей к работе по сохранению и укреплению здоровья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через различные виды родительских собраний, лекций, консультаций со специалистами, анкетирование, участие в жизни класса и школы и т. д.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Основные формы работы: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беседы</w:t>
      </w:r>
      <w:r w:rsidRPr="00403FBC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родительские собрания;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родительские лектории;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индивидуальные консультирования;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совместные мероприятия;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конкурсы;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игровые программы и игры;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мониторинги, анкетирования;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семейные праздники;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часы общения;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тренинги;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устные журналы;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диспуты;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викторины;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lastRenderedPageBreak/>
        <w:t>- заочные путешествия;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экскурсии;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презентации;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проектная и исследовательская деятельность;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утренники;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динамические перемены;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посещение на дому.</w:t>
      </w: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993742" w:rsidRDefault="00993742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993742" w:rsidRPr="00403FBC" w:rsidRDefault="00993742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Планируемые результаты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</w:t>
      </w: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 обучающихся формируются познавательные, личностные, регулятивные, коммуникативные универсальные учебные действия.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Личностными результатами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формирование следующих умений: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-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определять и высказывать под руководством учителя самые простые и общие для всех людей правила поведения при сотрудничестве (этические нормы);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-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Метапредметными результатами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формирование следующих универсальных учебных действий (УУД):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Регулятивные УУД: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определять и формулировать цель деятельности на занятие с помощью учителя;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проговаривать последовательность действий на занятие;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учить высказывать своё предположение (версию) на основе работы с иллюстрацией, учить работать по предложенному учителем плану;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технология проблемного диалога на этапе изучения нового материала;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учиться совместно с учителем и другими учениками давать эмоциональную оценку</w:t>
      </w: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деятельности класса;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технология оценивания образовательных достижений (учебных успехов).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Познавательные УУД: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д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елать предварительный отбор источников информации: ориентироваться в учебнике (на развороте, в оглавлении, в словаре);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добывать новые знания: находить ответы на вопросы, используя учебник, свой жизненный опыт и информацию, полученную на уроке;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перерабатывать полученную информацию: делать выводы в результате совместной работы всего класса;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преобразовывать информацию из одной формы в другую: составлять рассказы на основе простейших моделей (предметных, рисунков, схематических рисунков,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схем); находить и формулировать решение задачи с помощью простейших моделей (предметных, рисунков, схематических рисунков);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Коммуникативные УУД: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- у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мение 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лушать и понимать речь других;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редством формирования этих действий служит технология проблемного диалога (побуждающий и подводящий диалог);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совместно договариваться о правилах общения и поведения в школе и следовать им;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учиться выполнять различные роли в группе (лидера, исполнителя, критика);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Требования к знаниям и умениям  учащихся в процессе реализации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программы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ходе реализация образовательной программы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внеурочной деятельности «В здоровом теле – здоровый дух»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учащиеся должны </w:t>
      </w: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знать: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основные вопросы гигиены, касающиеся профилактики вирусных заболеваний, передающихся воздушно-капельным путем;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особенности влияния вредных привычек на здоровье младшего школьника;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особенности воздействия двигательной активности на организм человека;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основы рационального питания;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правила оказания первой помощи;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способы сохранения и укрепление  здоровья;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основы развития познавательной сферы;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свои права и права других людей;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соблюдать общепринятые правила в семье, в школе, в гостях, транспорте, общественных учреждениях;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влияние здоровья на успешную учебную деятельность;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значение физических упражнений для сохранения и укрепления здоровья;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знания о “полезных” и “вредных” продуктах, значение режима питания.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меть: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составлять индивидуальный режим дня и соблюдать его;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выполнять физические упражнения для развития физических навыков;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различать “полезные” и “вредные” продукты;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использовать средства профилактики ОРЗ, ОРВИ, клещевой энцефалит;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определять благоприятные факторы воздействующие на здоровье;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заботиться о своем здоровье;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применять коммуникативные и презентационные навыки;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использовать навыки элементарной исследовательской деятельности в своей работе;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оказывать первую медицинскую помощь при кровотечении, удушении, утоплении, обморожении, ожоге, травмах, тепловом и солнечном ударах;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находить выход из стрессовых ситуаций;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- принимать разумные решения по поводу личного здоровья, а также сохранения и улучшения безопасной и здоровой среды обитания;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адекватно оценивать своё поведение в жизненных ситуациях;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отвечать за свои поступки;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отстаивать свою нравственную позицию в ситуации выбора.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    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Оздоровительные результаты программы: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снижение случаев простудных заболеваний;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повышение уровня физического и психологического здоровья    учащихся;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повышение уровня воспитанности учащихся;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повышение уровня адаптированности первоклассников;</w:t>
      </w:r>
    </w:p>
    <w:p w:rsidR="00403FBC" w:rsidRDefault="00403FBC" w:rsidP="006C4145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повышение качества обучения.</w:t>
      </w:r>
    </w:p>
    <w:p w:rsidR="006C4145" w:rsidRPr="006C4145" w:rsidRDefault="006C4145" w:rsidP="006C4145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Композиция построения занятий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Курс преподаётся непрерывно в течение 4 лет в начальной школе, еженедельно 1 занятие в неделю с общим охватом 34 часа в год, в 1 классе – 33. Состоит из четырёх взаимосвязанных блоков. Номер блока реализуемого в течение одного учебного года, соответствует классу обучения учащихся.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35"/>
        <w:gridCol w:w="2268"/>
        <w:gridCol w:w="3933"/>
      </w:tblGrid>
      <w:tr w:rsidR="00403FBC" w:rsidRPr="00403FBC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блока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предназначения блока</w:t>
            </w:r>
          </w:p>
        </w:tc>
      </w:tr>
      <w:tr w:rsidR="00403FBC" w:rsidRPr="00613E09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«Первые шаги к здоровью»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Первичное ознакомление со здоровым образом жизни, формирование потребности в личной гигиене, ознакомление с витаминами и продуктами их содержащими</w:t>
            </w:r>
          </w:p>
        </w:tc>
      </w:tr>
      <w:tr w:rsidR="00403FBC" w:rsidRPr="00613E09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«Если хочешь быть здоров»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 w:eastAsia="ru-RU"/>
              </w:rPr>
              <w:t>Культура питания и этикет, понятие об иммунитете, закаливающие процедуры, ознакомление с лекарственными и ядовитыми растениями нашего края</w:t>
            </w:r>
          </w:p>
        </w:tc>
      </w:tr>
      <w:tr w:rsidR="00403FBC" w:rsidRPr="00613E09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 дорожкам здоровья»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Интеллектуальные способности, личная гигиена и здоровье, понятие о микробах, вредные привычки и их профилактика, применение лекарственных растений в профилактических целях</w:t>
            </w:r>
          </w:p>
        </w:tc>
      </w:tr>
      <w:tr w:rsidR="00403FBC" w:rsidRPr="00613E09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«Я, ты, он, она - мы здоровая семья»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Формирование у обучающихся чувства ответственности за свое здоровье, мода и гигиена школьной одежды, профилактика вредных привычек, культура эмоций и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чувств</w:t>
            </w:r>
          </w:p>
        </w:tc>
      </w:tr>
    </w:tbl>
    <w:p w:rsid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C4145" w:rsidRPr="00403FBC" w:rsidRDefault="006C4145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ind w:left="68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Содержание программы</w:t>
      </w:r>
    </w:p>
    <w:p w:rsidR="00403FBC" w:rsidRPr="00403FBC" w:rsidRDefault="00403FBC" w:rsidP="00403FBC">
      <w:pPr>
        <w:spacing w:before="0" w:beforeAutospacing="0" w:after="0" w:afterAutospacing="0"/>
        <w:ind w:left="68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bCs/>
          <w:sz w:val="28"/>
          <w:szCs w:val="28"/>
        </w:rPr>
        <w:t>Программа</w:t>
      </w:r>
      <w:r w:rsidRPr="00403FBC">
        <w:rPr>
          <w:sz w:val="28"/>
          <w:szCs w:val="28"/>
        </w:rPr>
        <w:t xml:space="preserve"> «В здоровом теле – здоровый дух» реализуется во внеурочное время в спортивно-двигательном режиме через кружковые занятия и план мероприятий. Кружковые занятия делятся на теорию и практику. Теоретические занятия содержат познавательный материал, соответствующий возрастным особенностям детей в сочетании с практическими заданиями  необходимыми для развития навыков ребенка. Теоретические занятия проходят в форме бесед, лекций, устных журналов, диспутов,  в которые включены  вопросы гигиены, питания, закаливания, строения человека, вопросы, связанные с факторами, укрепляющими и разрушающими здоровье и т. д. В занятия включены не только вопросы физического здоровья, но и вопросы духовного здоровья. Мало научить ребенка чистить зубы утром и вечером, делать зарядку и есть здоровую пищу. Надо, чтобы уже с раннего детства он учился любви к себе, к людям, к жизни. Только человек, живущий в гармонии с собой и с миром, будет действительно здоров. 70%  содержания планирования направлено на практические занятия. Основная задача практических занятий - </w:t>
      </w:r>
      <w:r w:rsidRPr="00403FBC">
        <w:rPr>
          <w:sz w:val="28"/>
          <w:szCs w:val="28"/>
          <w:shd w:val="clear" w:color="auto" w:fill="FFFFFF"/>
        </w:rPr>
        <w:t xml:space="preserve">учить использовать полученные знания в повседневной жизни. Теоретические и практические занятия реализуются в основном через план мероприятий по программе «В здоровом теле – здоровый дух», </w:t>
      </w:r>
      <w:r w:rsidRPr="00403FBC">
        <w:rPr>
          <w:sz w:val="28"/>
          <w:szCs w:val="28"/>
        </w:rPr>
        <w:t>здровьесберегающие технологии, охватывающие все направления педагогической деятельности.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i/>
          <w:sz w:val="28"/>
          <w:szCs w:val="28"/>
        </w:rPr>
        <w:t>Где и как используются здоровьесберегающие технологии</w:t>
      </w:r>
    </w:p>
    <w:p w:rsidR="00403FBC" w:rsidRPr="00403FBC" w:rsidRDefault="00403FBC" w:rsidP="00403FBC">
      <w:pPr>
        <w:pStyle w:val="Standard"/>
        <w:jc w:val="both"/>
        <w:rPr>
          <w:bCs/>
          <w:i/>
          <w:iCs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bCs/>
          <w:i/>
          <w:iCs/>
          <w:sz w:val="28"/>
          <w:szCs w:val="28"/>
        </w:rPr>
        <w:t>Технологии развивающего обучения</w:t>
      </w:r>
      <w:r w:rsidRPr="00403FBC">
        <w:rPr>
          <w:i/>
          <w:sz w:val="28"/>
          <w:szCs w:val="28"/>
        </w:rPr>
        <w:t xml:space="preserve"> (ТРО)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bCs/>
          <w:iCs/>
          <w:sz w:val="28"/>
          <w:szCs w:val="28"/>
        </w:rPr>
        <w:t xml:space="preserve">Курс преподаётся интегрировано с </w:t>
      </w:r>
      <w:r w:rsidRPr="00403FBC">
        <w:rPr>
          <w:sz w:val="28"/>
          <w:szCs w:val="28"/>
        </w:rPr>
        <w:t xml:space="preserve">УМК «Начальная школа </w:t>
      </w:r>
      <w:r w:rsidRPr="00403FBC">
        <w:rPr>
          <w:sz w:val="28"/>
          <w:szCs w:val="28"/>
          <w:lang w:val="en-US"/>
        </w:rPr>
        <w:t>XXI</w:t>
      </w:r>
      <w:r w:rsidRPr="00403FBC">
        <w:rPr>
          <w:sz w:val="28"/>
          <w:szCs w:val="28"/>
        </w:rPr>
        <w:t xml:space="preserve"> века»</w:t>
      </w:r>
      <w:r w:rsidRPr="00403FBC">
        <w:rPr>
          <w:bCs/>
          <w:iCs/>
          <w:sz w:val="28"/>
          <w:szCs w:val="28"/>
        </w:rPr>
        <w:t>, п</w:t>
      </w:r>
      <w:r w:rsidRPr="00403FBC">
        <w:rPr>
          <w:sz w:val="28"/>
          <w:szCs w:val="28"/>
        </w:rPr>
        <w:t>рограммами внеурочной  деятельности «Формирование гражданской ответственности и нравственных устоев учащихся через диалог культур народов мира», «Школа юных инспекторов движения».</w:t>
      </w:r>
    </w:p>
    <w:p w:rsidR="00403FBC" w:rsidRPr="00403FBC" w:rsidRDefault="00403FBC" w:rsidP="00403FBC">
      <w:pPr>
        <w:pStyle w:val="Standard"/>
        <w:tabs>
          <w:tab w:val="left" w:pos="284"/>
        </w:tabs>
        <w:jc w:val="both"/>
        <w:rPr>
          <w:bCs/>
          <w:i/>
          <w:iCs/>
          <w:sz w:val="28"/>
          <w:szCs w:val="28"/>
        </w:rPr>
      </w:pPr>
    </w:p>
    <w:p w:rsidR="00403FBC" w:rsidRPr="00403FBC" w:rsidRDefault="00403FBC" w:rsidP="00403FBC">
      <w:pPr>
        <w:pStyle w:val="Standard"/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bCs/>
          <w:i/>
          <w:iCs/>
          <w:sz w:val="28"/>
          <w:szCs w:val="28"/>
        </w:rPr>
        <w:t>Технологии уровневой дифференциации обучения</w:t>
      </w:r>
    </w:p>
    <w:p w:rsidR="00403FBC" w:rsidRPr="00403FBC" w:rsidRDefault="00403FBC" w:rsidP="00403FBC">
      <w:pPr>
        <w:pStyle w:val="Standard"/>
        <w:tabs>
          <w:tab w:val="left" w:pos="284"/>
        </w:tabs>
        <w:rPr>
          <w:sz w:val="28"/>
          <w:szCs w:val="28"/>
        </w:rPr>
      </w:pPr>
      <w:r w:rsidRPr="00403FBC">
        <w:rPr>
          <w:sz w:val="28"/>
          <w:szCs w:val="28"/>
        </w:rPr>
        <w:t>Теоретические и практические занятия выстраиваются дифференцированно с учетом индивидуальных возможностей и способностей учащихся. Появляется возможность эффективнее работать с различными категориями учащихся: «сильными» и «слабыми», одарёнными детьми, детьми, имеющими трудности в обучении и общении, «трудными», «опекаемыми» детьми и их семьями.</w:t>
      </w:r>
    </w:p>
    <w:p w:rsidR="00403FBC" w:rsidRPr="00403FBC" w:rsidRDefault="00403FBC" w:rsidP="00403FBC">
      <w:pPr>
        <w:pStyle w:val="Standard"/>
        <w:tabs>
          <w:tab w:val="left" w:pos="284"/>
        </w:tabs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tabs>
          <w:tab w:val="left" w:pos="284"/>
        </w:tabs>
        <w:rPr>
          <w:sz w:val="28"/>
          <w:szCs w:val="28"/>
        </w:rPr>
      </w:pPr>
      <w:r w:rsidRPr="00403FBC">
        <w:rPr>
          <w:i/>
          <w:sz w:val="28"/>
          <w:szCs w:val="28"/>
        </w:rPr>
        <w:t>Педагогика сотрудничества</w:t>
      </w:r>
      <w:r w:rsidRPr="00403FBC">
        <w:rPr>
          <w:sz w:val="28"/>
          <w:szCs w:val="28"/>
        </w:rPr>
        <w:t xml:space="preserve"> </w:t>
      </w:r>
    </w:p>
    <w:p w:rsidR="00403FBC" w:rsidRPr="00403FBC" w:rsidRDefault="00403FBC" w:rsidP="00403FBC">
      <w:pPr>
        <w:pStyle w:val="Standard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403FBC">
        <w:rPr>
          <w:bCs/>
          <w:iCs/>
          <w:sz w:val="28"/>
          <w:szCs w:val="28"/>
        </w:rPr>
        <w:t>С целью</w:t>
      </w:r>
      <w:r w:rsidRPr="00403FBC">
        <w:rPr>
          <w:sz w:val="28"/>
          <w:szCs w:val="28"/>
        </w:rPr>
        <w:t xml:space="preserve"> быстрого включения в работу детей и их заинтересованности вначале каждого занятия проводится сидя на ковре первый компонент «Утреннего сбора» – Приветствие. Дети, передавая мяч по кругу, приветствуют  друг друга и говорят комплементы.</w:t>
      </w:r>
    </w:p>
    <w:p w:rsidR="00403FBC" w:rsidRPr="00403FBC" w:rsidRDefault="00403FBC" w:rsidP="00403FBC">
      <w:pPr>
        <w:pStyle w:val="Standard"/>
        <w:numPr>
          <w:ilvl w:val="0"/>
          <w:numId w:val="18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sz w:val="28"/>
          <w:szCs w:val="28"/>
        </w:rPr>
        <w:t>В рамках программы регулярно совместно с учителями начальных классов, физической культуры и предметниками проходят «Дни Здоровья», «Весёлые старты», акции «Бодрость духа», соревнования «К здоровью через движение»,</w:t>
      </w:r>
      <w:r w:rsidRPr="00403FBC">
        <w:rPr>
          <w:bCs/>
          <w:iCs/>
          <w:sz w:val="28"/>
          <w:szCs w:val="28"/>
        </w:rPr>
        <w:t xml:space="preserve"> </w:t>
      </w:r>
      <w:r w:rsidRPr="00403FBC">
        <w:rPr>
          <w:sz w:val="28"/>
          <w:szCs w:val="28"/>
        </w:rPr>
        <w:lastRenderedPageBreak/>
        <w:t>проекты «Влияние комнатных растений на здоровье школьников», уроки-здоровья с привлечением родителей.</w:t>
      </w:r>
    </w:p>
    <w:p w:rsidR="00403FBC" w:rsidRPr="00403FBC" w:rsidRDefault="00403FBC" w:rsidP="00403FBC">
      <w:pPr>
        <w:pStyle w:val="Standard"/>
        <w:numPr>
          <w:ilvl w:val="0"/>
          <w:numId w:val="18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bCs/>
          <w:iCs/>
          <w:sz w:val="28"/>
          <w:szCs w:val="28"/>
        </w:rPr>
        <w:t>Сотрудничество с «внешними факторами»:</w:t>
      </w:r>
      <w:r w:rsidRPr="00403FBC">
        <w:rPr>
          <w:sz w:val="28"/>
          <w:szCs w:val="28"/>
        </w:rPr>
        <w:t xml:space="preserve"> </w:t>
      </w:r>
      <w:r w:rsidRPr="00403FBC">
        <w:rPr>
          <w:bCs/>
          <w:iCs/>
          <w:sz w:val="28"/>
          <w:szCs w:val="28"/>
        </w:rPr>
        <w:t>работа с медицинскими работниками, библиотекой и СДК (беседы, конкурсы, спортивные праздники, весёлые старты и т. д.)</w:t>
      </w:r>
    </w:p>
    <w:p w:rsidR="00403FBC" w:rsidRPr="00403FBC" w:rsidRDefault="00403FBC" w:rsidP="00403FBC">
      <w:pPr>
        <w:pStyle w:val="Standard"/>
        <w:tabs>
          <w:tab w:val="left" w:pos="284"/>
        </w:tabs>
        <w:rPr>
          <w:bCs/>
          <w:i/>
          <w:iCs/>
          <w:sz w:val="28"/>
          <w:szCs w:val="28"/>
        </w:rPr>
      </w:pPr>
    </w:p>
    <w:p w:rsidR="00403FBC" w:rsidRPr="00403FBC" w:rsidRDefault="00403FBC" w:rsidP="00403FBC">
      <w:pPr>
        <w:pStyle w:val="Standard"/>
        <w:tabs>
          <w:tab w:val="left" w:pos="284"/>
        </w:tabs>
        <w:rPr>
          <w:sz w:val="28"/>
          <w:szCs w:val="28"/>
        </w:rPr>
      </w:pPr>
      <w:r w:rsidRPr="00403FBC">
        <w:rPr>
          <w:bCs/>
          <w:i/>
          <w:iCs/>
          <w:sz w:val="28"/>
          <w:szCs w:val="28"/>
        </w:rPr>
        <w:t>Технология раскрепощённого развития детей</w:t>
      </w:r>
    </w:p>
    <w:p w:rsidR="00403FBC" w:rsidRPr="00403FBC" w:rsidRDefault="00403FBC" w:rsidP="00403FBC">
      <w:pPr>
        <w:pStyle w:val="Standard"/>
        <w:numPr>
          <w:ilvl w:val="0"/>
          <w:numId w:val="16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sz w:val="28"/>
          <w:szCs w:val="28"/>
        </w:rPr>
        <w:t>Практические занятия в основном проводятся в спортивном зале, где используем  упражнения с маленькими человечками, физические и танцевальные упражнения, игры, упражнения по формированию осанки, укреплению зрения, кинезиологические упражнения, пальчиковую гимнастику, уроки творчества, смены деятельности и развития, коррекционные занятия и т.д.</w:t>
      </w:r>
    </w:p>
    <w:p w:rsidR="00403FBC" w:rsidRPr="00403FBC" w:rsidRDefault="00403FBC" w:rsidP="00403FBC">
      <w:pPr>
        <w:pStyle w:val="Standard"/>
        <w:numPr>
          <w:ilvl w:val="0"/>
          <w:numId w:val="16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sz w:val="28"/>
          <w:szCs w:val="28"/>
        </w:rPr>
        <w:t>В течение всех занятий определяю и фиксирую психологический климат, рационально распределяю время,  провожу эмоциональную разрядку через игровые технологии (игры на расслабление).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Календарно-тематическое планирование кружковых занятий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 xml:space="preserve">1 класс 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«</w:t>
      </w: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Первые шаги к здоровью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62"/>
        <w:gridCol w:w="1956"/>
        <w:gridCol w:w="1286"/>
        <w:gridCol w:w="1413"/>
        <w:gridCol w:w="1577"/>
      </w:tblGrid>
      <w:tr w:rsidR="00403FBC" w:rsidRPr="00613E09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занятия 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Режим дня - здоровый образ жизни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Чистота-залог здоровья!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игра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Азбука безопасности на дороге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 видеофильма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Законы улиц и дорог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Деловая игра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 гостях у Мойдодыра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Кукольный спектакль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6,7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Витамины наши друзья и помощники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журнал, КВН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Ю. Тувим «Овощи»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Кукольный театр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bidi="en-US"/>
              </w:rPr>
              <w:t>Как и чем мы питаемся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Красный, желтый. Зеленый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Умеем ли мы правильно питаться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12,13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Подвижные игры на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свежем воздухе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Игры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День здоровья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 w:bidi="en-US"/>
              </w:rPr>
              <w:t xml:space="preserve">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 xml:space="preserve"> «Мы болезнь победим, быть здоровыми хотим»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Мой внешний вид-залог здоровья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Глаза - главные помощники человека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 уши слышали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Прежде чем за стол мне сесть, я подумаю, что съесть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журнал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19, 20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Знаешь ли ты правила поведения в школе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Беседа, игра-практикум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21, 22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Правила поведения в общественных местах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Лекторий, деловая игра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Как обезопасить свою жизнь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Час общения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В здоровом теле здоровый дух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Осторожно, тонкий лёд!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Веселые переменки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Пальчиковая гимнастика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Физкультминутки с элементами самомассажа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Молодость и здоровье - нам с бабулей подспорье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Игра-расследование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Надёжная защита организма, здоровое питание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31, 32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Уроки здоровья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Ролевые игры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Чему мы научились за год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журнал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03FBC" w:rsidRPr="00403FBC" w:rsidRDefault="00403FBC" w:rsidP="00403FBC">
      <w:pPr>
        <w:spacing w:before="0" w:beforeAutospacing="0" w:after="0" w:afterAutospacing="0"/>
        <w:ind w:left="72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ind w:left="72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ind w:left="72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ind w:left="72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993742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93742">
        <w:rPr>
          <w:rFonts w:ascii="Times New Roman" w:hAnsi="Times New Roman" w:cs="Times New Roman"/>
          <w:b/>
          <w:sz w:val="28"/>
          <w:szCs w:val="28"/>
          <w:lang w:val="ru-RU"/>
        </w:rPr>
        <w:t>Календарно-тематическое планирование кружковых занятий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 xml:space="preserve">2 класс 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«Если хочешь быть здоров»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328"/>
        <w:gridCol w:w="1910"/>
        <w:gridCol w:w="1472"/>
        <w:gridCol w:w="1513"/>
        <w:gridCol w:w="1671"/>
      </w:tblGrid>
      <w:tr w:rsidR="00403FBC" w:rsidRPr="00613E09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занятия 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Что мы знаем о ЗОЖ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Круглый стол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Я хозяин своего здоровья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Утренник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Я хозяин своего здоровья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Правильное питание – залог здоровья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Меню из трех блюд на всю жизнь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Культура питания. Этикет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Я выбираю кашу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Спектакль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Что дает нам море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Заочное путешествие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Светофор здорового питания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Сон и его значение для здоровья человека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Игра-путешествие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11, 12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Закаливание в домашних условиях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Тренинг, выставка рисунков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День здоровья «Будьте здоровы»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Как сохранять и укреплять своё здоровье.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Иммунитет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15, 16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по формированию осанки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 для глаз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Пальчиковая гимнастика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 в жизни ребёнка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Круглый стол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Слагаемые здоровья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Гигиена и здоровье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здоровом теле – здоровый дух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23, 24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Азбука дорожного движения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Лекторий, выставка рисунков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25, 26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на дороге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Беседа, тренинг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Почему мы говорим неправду? Поможет ли обман?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Спеши делать добро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«Самый здоровый класс»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А. Колобова «Красивые грибы»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 спектакль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Первая помощь при отравлении 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Вкусные и полезные вкусности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Подвижные игры на свежем воздухе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Наши успехи и достижения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журнал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FB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кружковых занятий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FBC">
        <w:rPr>
          <w:rFonts w:ascii="Times New Roman" w:hAnsi="Times New Roman" w:cs="Times New Roman"/>
          <w:b/>
          <w:sz w:val="28"/>
          <w:szCs w:val="28"/>
        </w:rPr>
        <w:t xml:space="preserve">3 класс </w:t>
      </w:r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«По дорожкам здоровья»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1984"/>
        <w:gridCol w:w="1418"/>
        <w:gridCol w:w="1559"/>
        <w:gridCol w:w="1701"/>
      </w:tblGrid>
      <w:tr w:rsidR="00403FBC" w:rsidRPr="00613E09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занятия 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tabs>
                <w:tab w:val="left" w:pos="22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Здоровый образ жизни, что это?»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Личная гигиена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hAnsi="Times New Roman" w:cs="Times New Roman"/>
                <w:sz w:val="28"/>
                <w:szCs w:val="28"/>
              </w:rPr>
              <w:t>Здоровяк предупреждает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КВН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Остров здоровья</w:t>
            </w:r>
          </w:p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- путешествие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Смак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Правильное питание - залог физического и психологического здоровья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Час общения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Вредные микробы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Что такое здоровая пища и как её приготовить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Чудесный сундучок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КТД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Труд и здоровье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Наш мозг и его волшебные действия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День здоровья «Хочу остаться здоровым»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13, 14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Как укрепить и сохранить свое здоровье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Беседа, тренинг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Природа – источник здоровья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Экскурсия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Моё здоровье в моих руках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Исследование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Мой внешний вид - залог здоровья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Доброречие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С.Преображнский «Капризка»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Спектакль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20, 21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Гигиена правильной осанки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Спасатели, вперёд!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Движение – это жизнь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День здоровья</w:t>
            </w:r>
          </w:p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«Дальше, быстрее, выше»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25, 26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Разговор о правильном питании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Тренинг, выставка рисунков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Мир моих увлечений</w:t>
            </w:r>
          </w:p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журнал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28, 29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Вредные привычки и их профилактика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А.С.Пушкин «Сказка о рыбаке и рыбке»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 театр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31, 32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Лесная аптека на службе человека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Не зная броду, не суйся в воду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Познавательная игра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Чему мы научились и чего достигли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журнал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03FBC" w:rsidRPr="00403FBC" w:rsidRDefault="00403FBC" w:rsidP="00993742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FB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кружковых занятий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 xml:space="preserve">4 класс 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«Я, ты, он, она - мы здоровая семья»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1984"/>
        <w:gridCol w:w="1418"/>
        <w:gridCol w:w="1559"/>
        <w:gridCol w:w="1701"/>
      </w:tblGrid>
      <w:tr w:rsidR="00403FBC" w:rsidRPr="00613E09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занятия 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Здоровье и здоровый образ жизни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личной гигиены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Физическая активность и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здоровье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Тренинг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Как познать себя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Питание необходимое условие для жизни 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Кулинарные обычаи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Игра-путешествие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Питание и красота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Кулинарный практикум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8, 9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Как питались в стародавние времена и питание в наше 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Богатырская сила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«В здоровом теле – здоровый дух»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Домашняя аптечка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 видеофильма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Мы за здоровый образ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Сколько стоит твое здоровье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Спортивный марафон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Береги зрение с молоду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Как избежать искривления позвоночника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Умеем ли мы отвечать за свое здоровье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Мы здоровьем дорожим – соблюдая свой режим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игра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 не улица ребята и запомнить это надо!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Спеши делать добро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 театр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21, 22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Мода и школьные будни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Делу время, потехе час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Чтоб болезней не бояться, надо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спортом заниматься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Тренинг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«За здоровый образ жизни»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С. Преображенский «Огородники»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 спектакль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Разговор о правильном питании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28, 29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Кухни разных народов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Причина несчастных случаев на природе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Злой колдун - наркотик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«Движение – это жизнь»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Гордо реет флаг здоровья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Праздник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У</w:t>
            </w:r>
            <w:r w:rsidRPr="00403F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bidi="en-US"/>
              </w:rPr>
              <w:t>меете ли вы вести здоровый образ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План мероприятий по  программе спортивно-оздоровительного направления </w:t>
      </w: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«В здоровом теле – здоровый дух»</w:t>
      </w: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713"/>
        <w:gridCol w:w="1843"/>
        <w:gridCol w:w="3260"/>
      </w:tblGrid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деятельности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Время проведения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napToGri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Мониторинги состояния здоровья учащихся 1- 4 классов, Дни ДРК.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Начало и конец года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 руководитель, медработник.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День влюблённых в футбол.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Октябрь, май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 руководитель, уч. физкультуры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и проведение контроля выполнения санитарных норм и правил.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 раз в 2 недели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Медработник, администрация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Запись в спортивные кружки и секции.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 - октябрь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Классный руководитель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napToGri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Ведение малых форм здоровьесбережения - первый компонент «Утреннего сбора» – Приветствие.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Вначале каждого занятия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Проведение минуток  здоровья,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коррекционных занятий.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1 раз в 2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недели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Классный руководитель,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медработник</w:t>
            </w:r>
          </w:p>
        </w:tc>
      </w:tr>
      <w:tr w:rsidR="00403FBC" w:rsidRPr="00613E09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традиционного праздника «Осенний марафон».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уч. физкультуры, медработник</w:t>
            </w:r>
          </w:p>
        </w:tc>
      </w:tr>
      <w:tr w:rsidR="00403FBC" w:rsidRPr="00613E09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Дней здоровья.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Ноябрь, февраль, май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уч. физкультуры, медработник</w:t>
            </w:r>
          </w:p>
        </w:tc>
      </w:tr>
      <w:tr w:rsidR="00403FBC" w:rsidRPr="00613E09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Обучающие теоретические и практические занятия по вопросам здоровьесбережения учащихся.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Сентябрь, январь, май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медработник, директор СДК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Соревнование «К здоровью через движение».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Ноябрь, март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 руководитель, уч. физкультуры,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 «Бодрость духа».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Октябрь, март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 руководитель, уч. физкультуры,</w:t>
            </w:r>
          </w:p>
        </w:tc>
      </w:tr>
      <w:tr w:rsidR="00403FBC" w:rsidRPr="00613E09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napToGrid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праздника-спартакиады</w:t>
            </w:r>
          </w:p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«Папа, мама, я – спортивная семья».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уч. физкультуры, медработник</w:t>
            </w:r>
          </w:p>
        </w:tc>
      </w:tr>
      <w:tr w:rsidR="00403FBC" w:rsidRPr="00613E09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Выставки, презентации, творческие и игровые проекты на тему «Здоровье».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Октябрь, январь, апрель, май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медработник, сельский библиотекарь, инспектор ГИБДД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Анализ результатов и организации процесса сохранения и укрепления здоровья учащихся начальной школы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</w:tbl>
    <w:p w:rsidR="00403FBC" w:rsidRPr="00403FBC" w:rsidRDefault="00403FBC" w:rsidP="00993742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FB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И. В. Абрамова, Т. И. Бочкарёва. Здоровьесберегающие технологии в начальной школе: методическое пособие. </w:t>
      </w:r>
      <w:r w:rsidRPr="00403FBC">
        <w:rPr>
          <w:rFonts w:ascii="Times New Roman" w:hAnsi="Times New Roman" w:cs="Times New Roman"/>
          <w:sz w:val="28"/>
          <w:szCs w:val="28"/>
        </w:rPr>
        <w:t>Самара: СИПКРО, 2004 год.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С. А. Авилова, Т. В. Калинина. Игровые и рифмованные формы физических упражнений: сценки, игры-подражания, комплексы упражнений, стихотворения с движениями. </w:t>
      </w:r>
      <w:r w:rsidRPr="00403FBC">
        <w:rPr>
          <w:rFonts w:ascii="Times New Roman" w:hAnsi="Times New Roman" w:cs="Times New Roman"/>
          <w:sz w:val="28"/>
          <w:szCs w:val="28"/>
        </w:rPr>
        <w:t>Волгоград: Учитель, 2008 год.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О. А. Степанова. Игра и оздоровительная работа в начальной школе: методическое пособие для учителей начальной школы, воспитателей группы продлённого дня, педагогов дополнительного образования и родителей. </w:t>
      </w:r>
      <w:r w:rsidRPr="00403FBC">
        <w:rPr>
          <w:rFonts w:ascii="Times New Roman" w:hAnsi="Times New Roman" w:cs="Times New Roman"/>
          <w:sz w:val="28"/>
          <w:szCs w:val="28"/>
        </w:rPr>
        <w:t>Серия «Игровые технологии» - Москва ТЦ Сфера, 2004 год.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Н. И. Третьяков, А. А. Андреев, И. А. Забуслаева. Мониторинг: Определение уровня воспитанности учащихся.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Интернет-ресурсы: </w:t>
      </w:r>
      <w:r w:rsidRPr="00403FBC">
        <w:rPr>
          <w:rFonts w:ascii="Times New Roman" w:hAnsi="Times New Roman" w:cs="Times New Roman"/>
          <w:sz w:val="28"/>
          <w:szCs w:val="28"/>
          <w:u w:val="single"/>
        </w:rPr>
        <w:t>http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://</w:t>
      </w:r>
      <w:r w:rsidRPr="00403F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Pr="00403FBC">
        <w:rPr>
          <w:rFonts w:ascii="Times New Roman" w:hAnsi="Times New Roman" w:cs="Times New Roman"/>
          <w:sz w:val="28"/>
          <w:szCs w:val="28"/>
          <w:u w:val="single"/>
        </w:rPr>
        <w:t>sipkro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.</w:t>
      </w:r>
      <w:r w:rsidRPr="00403FBC">
        <w:rPr>
          <w:rFonts w:ascii="Times New Roman" w:hAnsi="Times New Roman" w:cs="Times New Roman"/>
          <w:sz w:val="28"/>
          <w:szCs w:val="28"/>
          <w:u w:val="single"/>
        </w:rPr>
        <w:t>ru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r:id="rId5" w:tooltip="На главную" w:history="1"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nsportal</w:t>
        </w:r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ru-RU"/>
          </w:rPr>
          <w:t>.</w:t>
        </w:r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ru</w:t>
        </w:r>
      </w:hyperlink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r:id="rId6" w:tgtFrame="_blank" w:history="1"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</w:rPr>
          <w:t>standart</w:t>
        </w:r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  <w:lang w:val="ru-RU"/>
          </w:rPr>
          <w:t xml:space="preserve">. </w:t>
        </w:r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</w:rPr>
          <w:t>edu</w:t>
        </w:r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  <w:lang w:val="ru-RU"/>
          </w:rPr>
          <w:t xml:space="preserve">. </w:t>
        </w:r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</w:rPr>
          <w:t>ru</w:t>
        </w:r>
      </w:hyperlink>
      <w:r w:rsidRPr="00403FB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7E7"/>
          <w:lang w:val="ru-RU"/>
        </w:rPr>
        <w:t>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Антропова, М.В., Кузнецова, Л.М.  Режим дня школьника. М.: изд. </w:t>
      </w:r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«Вентана-граф». 2002.- 205 с.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Бабкина, Н.В. О психологической службе в условиях учебно-воспитательного комплекса // Начальная школа – 2001 – № 12 – С. 3–6.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Дереклеева, Н.И. Двигательные игры, тренинги и уроки здоровья: 1-5 классы. – М.: ВАКО, 2007 г. - / Мастерская учителя.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Дереклеева, Н.И. Справочник классного руководителя: 1-4 классы / Под ред. И.С. Артюховой. – М.: ВАКО, 2007 г., - 167 с. (Педагогика. Психология. Управление.)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Захаров. А.Н. Как предупредить отклонения в поведении детей. </w:t>
      </w:r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>М. 2005. - 85 с.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Карасева, Т.В. Современные аспекты реализации здоровьесберегающих технологий // Начальная школа – 2005. – № 11. – С. 75–78.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Степанова, О.А. Оздоровительные технологии в начальной школе. // Начальная школа, №1 - 2003, с.57.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sectPr w:rsidR="00403FBC" w:rsidRPr="00403FBC" w:rsidSect="00993742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41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0000007"/>
    <w:multiLevelType w:val="singleLevel"/>
    <w:tmpl w:val="D8AE265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/>
      </w:rPr>
    </w:lvl>
  </w:abstractNum>
  <w:abstractNum w:abstractNumId="2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</w:abstractNum>
  <w:abstractNum w:abstractNumId="5" w15:restartNumberingAfterBreak="0">
    <w:nsid w:val="00000011"/>
    <w:multiLevelType w:val="singleLevel"/>
    <w:tmpl w:val="00000011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5"/>
    <w:multiLevelType w:val="multilevel"/>
    <w:tmpl w:val="9B20BA44"/>
    <w:lvl w:ilvl="0">
      <w:start w:val="1"/>
      <w:numFmt w:val="bullet"/>
      <w:lvlText w:val="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180"/>
        </w:tabs>
        <w:ind w:left="11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0"/>
        </w:tabs>
        <w:ind w:left="15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0"/>
        </w:tabs>
        <w:ind w:left="22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0"/>
        </w:tabs>
        <w:ind w:left="26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0"/>
        </w:tabs>
        <w:ind w:left="33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0"/>
        </w:tabs>
        <w:ind w:left="3700" w:hanging="360"/>
      </w:pPr>
      <w:rPr>
        <w:rFonts w:ascii="OpenSymbol" w:hAnsi="OpenSymbol" w:cs="OpenSymbol"/>
      </w:rPr>
    </w:lvl>
  </w:abstractNum>
  <w:abstractNum w:abstractNumId="8" w15:restartNumberingAfterBreak="0">
    <w:nsid w:val="0431009A"/>
    <w:multiLevelType w:val="hybridMultilevel"/>
    <w:tmpl w:val="A48C1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611B42"/>
    <w:multiLevelType w:val="hybridMultilevel"/>
    <w:tmpl w:val="1FB4C55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09E65CE8"/>
    <w:multiLevelType w:val="hybridMultilevel"/>
    <w:tmpl w:val="02EC75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8E2A14"/>
    <w:multiLevelType w:val="multilevel"/>
    <w:tmpl w:val="12CCA25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0E213CE1"/>
    <w:multiLevelType w:val="hybridMultilevel"/>
    <w:tmpl w:val="96BC1B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F2D5B6A"/>
    <w:multiLevelType w:val="hybridMultilevel"/>
    <w:tmpl w:val="35E27782"/>
    <w:lvl w:ilvl="0" w:tplc="0CC2CE5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DF67A0"/>
    <w:multiLevelType w:val="multilevel"/>
    <w:tmpl w:val="2CCE43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143D2870"/>
    <w:multiLevelType w:val="hybridMultilevel"/>
    <w:tmpl w:val="2A705E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F22AC"/>
    <w:multiLevelType w:val="hybridMultilevel"/>
    <w:tmpl w:val="9506B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093757"/>
    <w:multiLevelType w:val="hybridMultilevel"/>
    <w:tmpl w:val="6B7A8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132D4F"/>
    <w:multiLevelType w:val="hybridMultilevel"/>
    <w:tmpl w:val="EEF26F2A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D0617"/>
    <w:multiLevelType w:val="hybridMultilevel"/>
    <w:tmpl w:val="99AAA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A1724"/>
    <w:multiLevelType w:val="hybridMultilevel"/>
    <w:tmpl w:val="CB32ED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14CB6"/>
    <w:multiLevelType w:val="hybridMultilevel"/>
    <w:tmpl w:val="A992E6E6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477E7A14"/>
    <w:multiLevelType w:val="multilevel"/>
    <w:tmpl w:val="21F4F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3" w15:restartNumberingAfterBreak="0">
    <w:nsid w:val="5BB15804"/>
    <w:multiLevelType w:val="hybridMultilevel"/>
    <w:tmpl w:val="D78470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3F05D2"/>
    <w:multiLevelType w:val="hybridMultilevel"/>
    <w:tmpl w:val="039A82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D96BE8"/>
    <w:multiLevelType w:val="multilevel"/>
    <w:tmpl w:val="1038B6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133810"/>
    <w:multiLevelType w:val="hybridMultilevel"/>
    <w:tmpl w:val="007017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2E2A34"/>
    <w:multiLevelType w:val="hybridMultilevel"/>
    <w:tmpl w:val="8A22C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06130"/>
    <w:multiLevelType w:val="hybridMultilevel"/>
    <w:tmpl w:val="8670F87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C0E1F4F"/>
    <w:multiLevelType w:val="hybridMultilevel"/>
    <w:tmpl w:val="8AD0ECB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8405E4"/>
    <w:multiLevelType w:val="hybridMultilevel"/>
    <w:tmpl w:val="FD3A1E22"/>
    <w:lvl w:ilvl="0" w:tplc="7CB0D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40EB4"/>
    <w:multiLevelType w:val="hybridMultilevel"/>
    <w:tmpl w:val="A776DA9A"/>
    <w:lvl w:ilvl="0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940"/>
        </w:tabs>
        <w:ind w:left="2940" w:hanging="360"/>
      </w:pPr>
    </w:lvl>
    <w:lvl w:ilvl="2" w:tplc="04190005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32" w15:restartNumberingAfterBreak="0">
    <w:nsid w:val="760D1996"/>
    <w:multiLevelType w:val="multilevel"/>
    <w:tmpl w:val="876CBDA4"/>
    <w:lvl w:ilvl="0">
      <w:start w:val="1"/>
      <w:numFmt w:val="bullet"/>
      <w:lvlText w:val="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86"/>
        </w:tabs>
        <w:ind w:left="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</w:abstractNum>
  <w:num w:numId="1">
    <w:abstractNumId w:val="2"/>
  </w:num>
  <w:num w:numId="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20"/>
  </w:num>
  <w:num w:numId="5">
    <w:abstractNumId w:val="8"/>
  </w:num>
  <w:num w:numId="6">
    <w:abstractNumId w:val="3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2"/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5"/>
  </w:num>
  <w:num w:numId="14">
    <w:abstractNumId w:val="4"/>
    <w:lvlOverride w:ilvl="0">
      <w:startOverride w:val="1"/>
    </w:lvlOverride>
  </w:num>
  <w:num w:numId="15">
    <w:abstractNumId w:val="16"/>
  </w:num>
  <w:num w:numId="16">
    <w:abstractNumId w:val="11"/>
  </w:num>
  <w:num w:numId="17">
    <w:abstractNumId w:val="27"/>
  </w:num>
  <w:num w:numId="18">
    <w:abstractNumId w:val="14"/>
  </w:num>
  <w:num w:numId="19">
    <w:abstractNumId w:val="26"/>
  </w:num>
  <w:num w:numId="20">
    <w:abstractNumId w:val="10"/>
  </w:num>
  <w:num w:numId="21">
    <w:abstractNumId w:val="19"/>
  </w:num>
  <w:num w:numId="22">
    <w:abstractNumId w:val="9"/>
  </w:num>
  <w:num w:numId="23">
    <w:abstractNumId w:val="12"/>
  </w:num>
  <w:num w:numId="24">
    <w:abstractNumId w:val="28"/>
  </w:num>
  <w:num w:numId="25">
    <w:abstractNumId w:val="21"/>
  </w:num>
  <w:num w:numId="26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30"/>
  </w:num>
  <w:num w:numId="30">
    <w:abstractNumId w:val="15"/>
  </w:num>
  <w:num w:numId="31">
    <w:abstractNumId w:val="1"/>
    <w:lvlOverride w:ilvl="0">
      <w:startOverride w:val="1"/>
    </w:lvlOverride>
  </w:num>
  <w:num w:numId="32">
    <w:abstractNumId w:val="3"/>
  </w:num>
  <w:num w:numId="33">
    <w:abstractNumId w:val="25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A74B1"/>
    <w:rsid w:val="0002450E"/>
    <w:rsid w:val="00030C22"/>
    <w:rsid w:val="000770D9"/>
    <w:rsid w:val="00084672"/>
    <w:rsid w:val="001116A7"/>
    <w:rsid w:val="00112438"/>
    <w:rsid w:val="00153803"/>
    <w:rsid w:val="001E7851"/>
    <w:rsid w:val="0020266B"/>
    <w:rsid w:val="00227413"/>
    <w:rsid w:val="00255AE2"/>
    <w:rsid w:val="00257F95"/>
    <w:rsid w:val="00262C8F"/>
    <w:rsid w:val="002669F0"/>
    <w:rsid w:val="00276FB1"/>
    <w:rsid w:val="002932C6"/>
    <w:rsid w:val="00296FDA"/>
    <w:rsid w:val="002B5039"/>
    <w:rsid w:val="002C6CF5"/>
    <w:rsid w:val="002E3315"/>
    <w:rsid w:val="00310E68"/>
    <w:rsid w:val="003549C7"/>
    <w:rsid w:val="0037102C"/>
    <w:rsid w:val="00392A6B"/>
    <w:rsid w:val="00403FBC"/>
    <w:rsid w:val="0044735A"/>
    <w:rsid w:val="00457E72"/>
    <w:rsid w:val="00475806"/>
    <w:rsid w:val="004E59B8"/>
    <w:rsid w:val="00557B09"/>
    <w:rsid w:val="005E5963"/>
    <w:rsid w:val="00613E09"/>
    <w:rsid w:val="00664487"/>
    <w:rsid w:val="006A16A5"/>
    <w:rsid w:val="006C4145"/>
    <w:rsid w:val="006D3671"/>
    <w:rsid w:val="0076653B"/>
    <w:rsid w:val="007714D1"/>
    <w:rsid w:val="00787820"/>
    <w:rsid w:val="007B6AD6"/>
    <w:rsid w:val="007D1078"/>
    <w:rsid w:val="007D6288"/>
    <w:rsid w:val="00810D40"/>
    <w:rsid w:val="008262E8"/>
    <w:rsid w:val="008A6AD8"/>
    <w:rsid w:val="008A7DE9"/>
    <w:rsid w:val="008C1539"/>
    <w:rsid w:val="00942023"/>
    <w:rsid w:val="00950464"/>
    <w:rsid w:val="00973BC6"/>
    <w:rsid w:val="00993742"/>
    <w:rsid w:val="009A74B1"/>
    <w:rsid w:val="009D32E3"/>
    <w:rsid w:val="00A22B34"/>
    <w:rsid w:val="00A37599"/>
    <w:rsid w:val="00A602AB"/>
    <w:rsid w:val="00A81720"/>
    <w:rsid w:val="00AB72F9"/>
    <w:rsid w:val="00AB78A0"/>
    <w:rsid w:val="00AD3637"/>
    <w:rsid w:val="00AF678D"/>
    <w:rsid w:val="00B34EDD"/>
    <w:rsid w:val="00B4236C"/>
    <w:rsid w:val="00B9588D"/>
    <w:rsid w:val="00BA5112"/>
    <w:rsid w:val="00BB221C"/>
    <w:rsid w:val="00BB63E3"/>
    <w:rsid w:val="00BC48F4"/>
    <w:rsid w:val="00BC70FB"/>
    <w:rsid w:val="00C40835"/>
    <w:rsid w:val="00D4420A"/>
    <w:rsid w:val="00D76B43"/>
    <w:rsid w:val="00D95ABD"/>
    <w:rsid w:val="00D97F4E"/>
    <w:rsid w:val="00E15E83"/>
    <w:rsid w:val="00E64EBC"/>
    <w:rsid w:val="00E71CC0"/>
    <w:rsid w:val="00EF25FE"/>
    <w:rsid w:val="00F0069F"/>
    <w:rsid w:val="00F00C6A"/>
    <w:rsid w:val="00F35094"/>
    <w:rsid w:val="00F644B5"/>
    <w:rsid w:val="00F77442"/>
    <w:rsid w:val="00F9228A"/>
    <w:rsid w:val="00FA07FD"/>
    <w:rsid w:val="00FB057B"/>
    <w:rsid w:val="00FC6CC3"/>
    <w:rsid w:val="00FD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59A80"/>
  <w15:docId w15:val="{C2102882-DE76-4448-896F-A98E18DE7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4B1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03FB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apple-converted-space">
    <w:name w:val="apple-converted-space"/>
    <w:rsid w:val="00403FBC"/>
  </w:style>
  <w:style w:type="character" w:customStyle="1" w:styleId="a3">
    <w:name w:val="Основной текст с отступом Знак"/>
    <w:basedOn w:val="a0"/>
    <w:link w:val="a4"/>
    <w:semiHidden/>
    <w:rsid w:val="00403F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 Indent"/>
    <w:basedOn w:val="a"/>
    <w:link w:val="a3"/>
    <w:semiHidden/>
    <w:unhideWhenUsed/>
    <w:rsid w:val="00403FBC"/>
    <w:pPr>
      <w:spacing w:before="0" w:beforeAutospacing="0" w:after="0" w:afterAutospacing="0"/>
      <w:ind w:firstLine="187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403FBC"/>
    <w:rPr>
      <w:lang w:val="en-US"/>
    </w:rPr>
  </w:style>
  <w:style w:type="character" w:styleId="a5">
    <w:name w:val="Hyperlink"/>
    <w:uiPriority w:val="99"/>
    <w:unhideWhenUsed/>
    <w:rsid w:val="00403FBC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403FBC"/>
    <w:pPr>
      <w:spacing w:before="0" w:beforeAutospacing="0" w:after="120" w:afterAutospacing="0" w:line="276" w:lineRule="auto"/>
    </w:pPr>
    <w:rPr>
      <w:rFonts w:ascii="Calibri" w:eastAsia="Calibri" w:hAnsi="Calibri" w:cs="Times New Roman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403FBC"/>
    <w:rPr>
      <w:rFonts w:ascii="Calibri" w:eastAsia="Calibri" w:hAnsi="Calibri" w:cs="Times New Roman"/>
    </w:rPr>
  </w:style>
  <w:style w:type="paragraph" w:styleId="a8">
    <w:name w:val="Normal (Web)"/>
    <w:basedOn w:val="a"/>
    <w:rsid w:val="00403FB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uiPriority w:val="22"/>
    <w:qFormat/>
    <w:rsid w:val="00403FBC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403FBC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403FBC"/>
    <w:pPr>
      <w:spacing w:before="0" w:beforeAutospacing="0" w:after="0" w:afterAutospacing="0"/>
    </w:pPr>
    <w:rPr>
      <w:rFonts w:ascii="Tahoma" w:eastAsia="Calibri" w:hAnsi="Tahoma" w:cs="Tahoma"/>
      <w:sz w:val="16"/>
      <w:szCs w:val="16"/>
      <w:lang w:val="ru-RU"/>
    </w:rPr>
  </w:style>
  <w:style w:type="paragraph" w:styleId="ac">
    <w:name w:val="List Paragraph"/>
    <w:basedOn w:val="a"/>
    <w:uiPriority w:val="34"/>
    <w:qFormat/>
    <w:rsid w:val="006C41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0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berega.spb.ru/golink/standart.edu.ru/" TargetMode="External"/><Relationship Id="rId5" Type="http://schemas.openxmlformats.org/officeDocument/2006/relationships/hyperlink" Target="http://nsporta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3998</Words>
  <Characters>22791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dcterms:created xsi:type="dcterms:W3CDTF">2022-09-05T17:39:00Z</dcterms:created>
  <dcterms:modified xsi:type="dcterms:W3CDTF">2023-11-01T08:08:00Z</dcterms:modified>
</cp:coreProperties>
</file>